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0952233" name="a685c5c0-5100-11f0-b1ba-efc4c4c30b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415813" name="a685c5c0-5100-11f0-b1ba-efc4c4c30b7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4576129" name="aa8de080-5100-11f0-a2c2-e9fc1e624f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871360" name="aa8de080-5100-11f0-a2c2-e9fc1e624fe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160569" name="d4b0b4e0-50f7-11f0-b832-91d5f1bf3a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559290" name="d4b0b4e0-50f7-11f0-b832-91d5f1bf3a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23826" name="da42cb00-50f7-11f0-872c-9fe7e18a75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899838" name="da42cb00-50f7-11f0-872c-9fe7e18a75e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99298" name="daa4b260-50fd-11f0-8dd7-715a990be6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1875370" name="daa4b260-50fd-11f0-8dd7-715a990be62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6012686" name="e5106410-50fd-11f0-9071-4b8d78dfa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163909" name="e5106410-50fd-11f0-9071-4b8d78dfad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9825577" name="e9ef56d0-50fd-11f0-9837-2d43e46d63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110723" name="e9ef56d0-50fd-11f0-9837-2d43e46d63f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5291152" name="ec8fcb40-50fd-11f0-a653-933e160a79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234971" name="ec8fcb40-50fd-11f0-a653-933e160a79e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